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292" w:rsidRPr="006F6292" w:rsidRDefault="006F6292" w:rsidP="006F6292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</w:rPr>
      </w:pPr>
      <w:bookmarkStart w:id="0" w:name="_Toc180488849"/>
      <w:r w:rsidRPr="006F6292"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</w:rPr>
        <w:t>NHÓ</w:t>
      </w:r>
      <w:bookmarkStart w:id="1" w:name="_GoBack"/>
      <w:bookmarkEnd w:id="1"/>
      <w:r w:rsidRPr="006F6292">
        <w:rPr>
          <w:rFonts w:ascii="Times New Roman" w:eastAsia="Times New Roman" w:hAnsi="Times New Roman" w:cs="Times New Roman"/>
          <w:bCs/>
          <w:iCs/>
          <w:color w:val="000000"/>
          <w:sz w:val="40"/>
          <w:szCs w:val="40"/>
        </w:rPr>
        <w:t>M 11</w:t>
      </w:r>
    </w:p>
    <w:bookmarkEnd w:id="0"/>
    <w:p w:rsidR="006F6292" w:rsidRPr="006F6292" w:rsidRDefault="006F6292" w:rsidP="006F6292">
      <w:pPr>
        <w:widowControl w:val="0"/>
        <w:spacing w:after="0" w:line="240" w:lineRule="auto"/>
        <w:ind w:right="32"/>
        <w:jc w:val="center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</w:p>
    <w:p w:rsidR="006F6292" w:rsidRPr="006F6292" w:rsidRDefault="006F6292" w:rsidP="006F62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6292">
        <w:rPr>
          <w:rFonts w:ascii="Times New Roman" w:eastAsia="Calibri" w:hAnsi="Times New Roman" w:cs="Times New Roman"/>
          <w:b/>
          <w:bCs/>
          <w:sz w:val="28"/>
          <w:szCs w:val="28"/>
          <w:lang w:val="nl-NL"/>
        </w:rPr>
        <w:t xml:space="preserve"> </w:t>
      </w:r>
      <w:r w:rsidRPr="006F6292">
        <w:rPr>
          <w:rFonts w:ascii="Times New Roman" w:eastAsia="Calibri" w:hAnsi="Times New Roman" w:cs="Times New Roman"/>
          <w:b/>
          <w:bCs/>
          <w:sz w:val="28"/>
          <w:szCs w:val="28"/>
          <w:lang w:val="vi-VN"/>
        </w:rPr>
        <w:t xml:space="preserve">YÊU CẦU </w:t>
      </w:r>
      <w:r w:rsidRPr="006F6292">
        <w:rPr>
          <w:rFonts w:ascii="Times New Roman" w:eastAsia="Calibri" w:hAnsi="Times New Roman" w:cs="Times New Roman"/>
          <w:b/>
          <w:sz w:val="28"/>
          <w:szCs w:val="28"/>
          <w:lang w:val="vi-VN"/>
        </w:rPr>
        <w:t xml:space="preserve">ĐÁNH GIÁ </w:t>
      </w:r>
      <w:r w:rsidRPr="006F6292">
        <w:rPr>
          <w:rFonts w:ascii="Times New Roman" w:eastAsia="Calibri" w:hAnsi="Times New Roman" w:cs="Times New Roman"/>
          <w:b/>
          <w:sz w:val="28"/>
          <w:szCs w:val="28"/>
        </w:rPr>
        <w:t>GIỮA KÌ 2</w:t>
      </w:r>
    </w:p>
    <w:p w:rsidR="006F6292" w:rsidRDefault="006F6292" w:rsidP="006F629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F6292">
        <w:rPr>
          <w:rFonts w:ascii="Times New Roman" w:eastAsia="Calibri" w:hAnsi="Times New Roman" w:cs="Times New Roman"/>
          <w:b/>
          <w:sz w:val="28"/>
          <w:szCs w:val="28"/>
          <w:lang w:val="vi-VN"/>
        </w:rPr>
        <w:t>HOẠT ĐỘNG TRẢI NGHIỆM, HƯỚNG NGHIỆP</w:t>
      </w:r>
      <w:r w:rsidRPr="006F6292">
        <w:rPr>
          <w:rFonts w:ascii="Times New Roman" w:eastAsia="Calibri" w:hAnsi="Times New Roman" w:cs="Times New Roman"/>
          <w:b/>
          <w:sz w:val="28"/>
          <w:szCs w:val="28"/>
        </w:rPr>
        <w:t xml:space="preserve"> 7</w:t>
      </w:r>
    </w:p>
    <w:p w:rsidR="006F6292" w:rsidRPr="006F6292" w:rsidRDefault="006F6292" w:rsidP="006F6292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A54984" w:rsidRPr="00941CD0" w:rsidRDefault="002604D6" w:rsidP="00E33870">
      <w:pPr>
        <w:pStyle w:val="Heading2"/>
        <w:spacing w:befor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I. MỤC TIÊU / YÊU CẦU CẦN ĐẠT</w:t>
      </w:r>
    </w:p>
    <w:p w:rsidR="00A54984" w:rsidRPr="00941CD0" w:rsidRDefault="002604D6" w:rsidP="00E3387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Mục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tiêu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đánh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</w:p>
    <w:p w:rsidR="00A54984" w:rsidRPr="00941CD0" w:rsidRDefault="002604D6" w:rsidP="00E3387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Đánh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năng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lực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giao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ứng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xử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của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học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sinh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qua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hoạt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sắm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vai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-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Phát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mức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vận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dụng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kỹ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năng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lắng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nghe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tích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cực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tình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huống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giả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định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-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Khuyến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khích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tinh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thần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chia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sẻ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tin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hoạt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nhóm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54984" w:rsidRPr="00941CD0" w:rsidRDefault="002604D6" w:rsidP="00E3387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Yêu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cầu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đạt</w:t>
      </w:r>
      <w:proofErr w:type="spellEnd"/>
    </w:p>
    <w:p w:rsidR="00A54984" w:rsidRPr="00941CD0" w:rsidRDefault="002604D6" w:rsidP="00E3387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Biết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xây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dựng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tình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huống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kịch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sắm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vai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thể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kỹ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năng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lắng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nghe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tích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cực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-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Thể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được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vi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lắng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nghe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chú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ý,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phản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hồi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đặt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câu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hỏi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ghi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ý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kiến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người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khác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-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Có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thái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trách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quá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nhiệm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vụ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54984" w:rsidRPr="00941CD0" w:rsidRDefault="002604D6" w:rsidP="00E33870">
      <w:pPr>
        <w:pStyle w:val="Heading2"/>
        <w:spacing w:befor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II. NỘI DUNG ĐÁNH GIÁ</w:t>
      </w:r>
    </w:p>
    <w:p w:rsidR="00A54984" w:rsidRPr="00941CD0" w:rsidRDefault="002604D6" w:rsidP="00E3387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Kịch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sắm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vai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tình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huống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lời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thoại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hành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vi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lắng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nghe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2.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sắm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vai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thái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độ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cử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chỉ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phản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hồi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tóm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tắt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3.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Quá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hợp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tác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phân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công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chủ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động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54984" w:rsidRPr="00941CD0" w:rsidRDefault="002604D6" w:rsidP="00E33870">
      <w:pPr>
        <w:pStyle w:val="Heading2"/>
        <w:spacing w:befor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III. PHƯƠNG PHÁP ĐÁNH GIÁ</w:t>
      </w:r>
    </w:p>
    <w:p w:rsidR="00A54984" w:rsidRPr="00941CD0" w:rsidRDefault="002604D6" w:rsidP="00E3387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Quan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sát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trực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khi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HS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thực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sắm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vai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-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Đánh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sản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phẩm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kịch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nhóm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-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Tự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đánh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đánh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chéo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trong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nhóm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54984" w:rsidRPr="00941CD0" w:rsidRDefault="002604D6" w:rsidP="00E33870">
      <w:pPr>
        <w:pStyle w:val="Heading2"/>
        <w:spacing w:befor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IV. HƯỚNG DẪN ĐÁNH GIÁ</w:t>
      </w:r>
    </w:p>
    <w:p w:rsidR="00A54984" w:rsidRPr="00941CD0" w:rsidRDefault="002604D6" w:rsidP="00E3387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HS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xây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dựng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một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kịch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sắm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vai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(3–5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phút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về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tình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huống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giao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tiếp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cần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thể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hiện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kỹ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năng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lắng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nghe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tích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cực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Nhóm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cử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các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thành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viên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bày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sắm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vai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trước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lớp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GV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và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HS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cùng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nhận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xét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rút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kinh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nghiệm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31716" w:rsidRPr="00941CD0" w:rsidRDefault="00D31716" w:rsidP="00E33870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V. YÊU CẦU VỀ SẢN PHẨM/TIÊU CHÍ ĐÁNH GIÁ SẢN PHẨM</w:t>
      </w:r>
    </w:p>
    <w:p w:rsidR="00941CD0" w:rsidRPr="00941CD0" w:rsidRDefault="00941CD0" w:rsidP="00E33870">
      <w:pPr>
        <w:pStyle w:val="Heading2"/>
        <w:spacing w:before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941CD0" w:rsidRPr="00941CD0" w:rsidRDefault="00941CD0" w:rsidP="00E33870">
      <w:pPr>
        <w:pStyle w:val="Heading2"/>
        <w:spacing w:before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*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xây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dựng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kịch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bản</w:t>
      </w:r>
      <w:proofErr w:type="spellEnd"/>
    </w:p>
    <w:p w:rsidR="00941CD0" w:rsidRPr="00941CD0" w:rsidRDefault="00941CD0" w:rsidP="00E33870">
      <w:pPr>
        <w:pStyle w:val="Heading2"/>
        <w:spacing w:before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Kịch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bản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sắm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vai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phải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xác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định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tình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huống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giao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tiếp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cụ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thể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vấn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đề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/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mâu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thuẫn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hoặc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nội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dung chia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sẻ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để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nhân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vật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thể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hiện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năng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lắng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nghe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tích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cực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.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nhóm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thảo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luận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thống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nhất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kịch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bản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phân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công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rõ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vai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trò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cho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từng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thành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 (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Lưu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ý: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Thời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gian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sắm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vai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từ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3–5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phút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/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nhóm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).</w:t>
      </w:r>
    </w:p>
    <w:p w:rsidR="00941CD0" w:rsidRPr="00941CD0" w:rsidRDefault="00941CD0" w:rsidP="00E33870">
      <w:pPr>
        <w:pStyle w:val="Heading2"/>
        <w:spacing w:before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*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Về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thực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hiện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sắm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vai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:</w:t>
      </w:r>
    </w:p>
    <w:p w:rsidR="00941CD0" w:rsidRPr="00941CD0" w:rsidRDefault="00941CD0" w:rsidP="00E33870">
      <w:pPr>
        <w:pStyle w:val="Heading2"/>
        <w:spacing w:before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-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Nội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dung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sắm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vai:Thể</w:t>
      </w:r>
      <w:proofErr w:type="spellEnd"/>
      <w:proofErr w:type="gram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hiện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rõ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tình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huống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giao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tiếp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yêu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cầu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sử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dụng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kỹ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năng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lắng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nghe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tích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cực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chăm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chú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lắng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nghe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phản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hồi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đặt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câu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hỏi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đồng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cảm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…).</w:t>
      </w:r>
    </w:p>
    <w:p w:rsidR="00941CD0" w:rsidRPr="00941CD0" w:rsidRDefault="00941CD0" w:rsidP="00E33870">
      <w:pPr>
        <w:pStyle w:val="Heading2"/>
        <w:spacing w:before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-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Lời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thoại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rõ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ràng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mạch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lạc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phù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hợp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với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ngữ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cảnh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nhân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vật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hấp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dẫn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người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xem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941CD0" w:rsidRPr="00941CD0" w:rsidRDefault="00941CD0" w:rsidP="00E33870">
      <w:pPr>
        <w:pStyle w:val="Heading2"/>
        <w:spacing w:before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-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sự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kết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hợp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giữa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lời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nói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ngôn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ngữ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cơ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thể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ánh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mắt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gật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đầu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cử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chỉ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nét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mặt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)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để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minh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họa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cho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sự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lắng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nghe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tích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cực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941CD0" w:rsidRPr="00941CD0" w:rsidRDefault="00941CD0" w:rsidP="00E33870">
      <w:pPr>
        <w:pStyle w:val="Heading2"/>
        <w:spacing w:before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- 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Có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sự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hợp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tác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,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hỗ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trợ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lẫn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nhau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giữa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các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thành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viên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trong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quá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trình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xây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dựng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thể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hiện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kịch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bản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941CD0" w:rsidRPr="00941CD0" w:rsidRDefault="00941CD0" w:rsidP="00E33870">
      <w:pPr>
        <w:pStyle w:val="Heading2"/>
        <w:spacing w:before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-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Thể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hiện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được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sự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sáng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tạo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và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linh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hoạt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khi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xử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lý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tình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huống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.</w:t>
      </w:r>
    </w:p>
    <w:p w:rsidR="00941CD0" w:rsidRPr="00941CD0" w:rsidRDefault="00941CD0" w:rsidP="00E33870">
      <w:pPr>
        <w:pStyle w:val="Heading2"/>
        <w:spacing w:before="0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 *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Đảm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bảo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đúng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thời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gian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quy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định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(3–5 </w:t>
      </w:r>
      <w:proofErr w:type="spellStart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phút</w:t>
      </w:r>
      <w:proofErr w:type="spellEnd"/>
      <w:r w:rsidRPr="00941CD0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).</w:t>
      </w:r>
    </w:p>
    <w:p w:rsidR="00A54984" w:rsidRPr="00941CD0" w:rsidRDefault="002604D6" w:rsidP="00E33870">
      <w:pPr>
        <w:pStyle w:val="Heading2"/>
        <w:spacing w:befor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</w:t>
      </w:r>
      <w:r w:rsidR="00D31716"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I</w:t>
      </w: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. CÔNG CỤ ĐÁNH GIÁ</w:t>
      </w:r>
    </w:p>
    <w:p w:rsidR="00A54984" w:rsidRPr="00941CD0" w:rsidRDefault="002604D6" w:rsidP="00E33870">
      <w:pPr>
        <w:pStyle w:val="Heading3"/>
        <w:spacing w:befor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Phiếu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đánh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kịch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bản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sắm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vai</w:t>
      </w:r>
      <w:proofErr w:type="spellEnd"/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410"/>
        <w:gridCol w:w="1275"/>
        <w:gridCol w:w="1418"/>
        <w:gridCol w:w="1559"/>
        <w:gridCol w:w="1701"/>
      </w:tblGrid>
      <w:tr w:rsidR="00D31716" w:rsidRPr="00941CD0" w:rsidTr="002604D6">
        <w:tc>
          <w:tcPr>
            <w:tcW w:w="846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2410" w:type="dxa"/>
          </w:tcPr>
          <w:p w:rsidR="00A54984" w:rsidRPr="00941CD0" w:rsidRDefault="00E33870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1275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418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559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701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</w:p>
        </w:tc>
      </w:tr>
      <w:tr w:rsidR="00D31716" w:rsidRPr="00941CD0" w:rsidTr="002604D6">
        <w:tc>
          <w:tcPr>
            <w:tcW w:w="846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Tình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huống</w:t>
            </w:r>
            <w:proofErr w:type="spellEnd"/>
          </w:p>
        </w:tc>
        <w:tc>
          <w:tcPr>
            <w:tcW w:w="1275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Rõ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ràng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tế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phù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chủ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1418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Khá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phù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chưa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sát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thực</w:t>
            </w:r>
            <w:proofErr w:type="spellEnd"/>
          </w:p>
        </w:tc>
        <w:tc>
          <w:tcPr>
            <w:tcW w:w="1559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Mơ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hồ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xa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rời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chủ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đề</w:t>
            </w:r>
            <w:proofErr w:type="spellEnd"/>
          </w:p>
        </w:tc>
        <w:tc>
          <w:tcPr>
            <w:tcW w:w="1701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31716" w:rsidRPr="00941CD0" w:rsidTr="002604D6">
        <w:tc>
          <w:tcPr>
            <w:tcW w:w="846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thoại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phân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vai</w:t>
            </w:r>
            <w:proofErr w:type="spellEnd"/>
          </w:p>
        </w:tc>
        <w:tc>
          <w:tcPr>
            <w:tcW w:w="1275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Rõ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ràng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nhiên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lý</w:t>
            </w:r>
            <w:proofErr w:type="spellEnd"/>
          </w:p>
        </w:tc>
        <w:tc>
          <w:tcPr>
            <w:tcW w:w="1418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thoại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nhưng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sơ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sài</w:t>
            </w:r>
            <w:proofErr w:type="spellEnd"/>
          </w:p>
        </w:tc>
        <w:tc>
          <w:tcPr>
            <w:tcW w:w="1559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Lời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thoại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thiếu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logic</w:t>
            </w:r>
          </w:p>
        </w:tc>
        <w:tc>
          <w:tcPr>
            <w:tcW w:w="1701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31716" w:rsidRPr="00941CD0" w:rsidTr="002604D6">
        <w:tc>
          <w:tcPr>
            <w:tcW w:w="846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vi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lắng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nghe</w:t>
            </w:r>
            <w:proofErr w:type="spellEnd"/>
          </w:p>
        </w:tc>
        <w:tc>
          <w:tcPr>
            <w:tcW w:w="1275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bật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vi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lắng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nghe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tích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cực</w:t>
            </w:r>
            <w:proofErr w:type="spellEnd"/>
          </w:p>
        </w:tc>
        <w:tc>
          <w:tcPr>
            <w:tcW w:w="1418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hành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vi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lắng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nghe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nhưng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chưa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nổi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bật</w:t>
            </w:r>
            <w:proofErr w:type="spellEnd"/>
          </w:p>
        </w:tc>
        <w:tc>
          <w:tcPr>
            <w:tcW w:w="1559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Ít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hoặc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thể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701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54984" w:rsidRPr="00941CD0" w:rsidRDefault="002604D6" w:rsidP="00E3387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: …/9</w:t>
      </w:r>
    </w:p>
    <w:p w:rsidR="00A54984" w:rsidRPr="00941CD0" w:rsidRDefault="002604D6" w:rsidP="00E33870">
      <w:pPr>
        <w:pStyle w:val="Heading3"/>
        <w:spacing w:befor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Phiếu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đánh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phần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bày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sắm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vai</w:t>
      </w:r>
      <w:proofErr w:type="spellEnd"/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993"/>
        <w:gridCol w:w="1168"/>
        <w:gridCol w:w="1383"/>
        <w:gridCol w:w="1383"/>
        <w:gridCol w:w="1383"/>
        <w:gridCol w:w="1383"/>
      </w:tblGrid>
      <w:tr w:rsidR="00D31716" w:rsidRPr="00941CD0" w:rsidTr="002604D6">
        <w:trPr>
          <w:trHeight w:val="1400"/>
        </w:trPr>
        <w:tc>
          <w:tcPr>
            <w:tcW w:w="988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1993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1168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383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383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383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1383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</w:p>
        </w:tc>
      </w:tr>
      <w:tr w:rsidR="00D31716" w:rsidRPr="00941CD0" w:rsidTr="002604D6">
        <w:trPr>
          <w:trHeight w:val="1415"/>
        </w:trPr>
        <w:tc>
          <w:tcPr>
            <w:tcW w:w="988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</w:t>
            </w:r>
          </w:p>
        </w:tc>
        <w:tc>
          <w:tcPr>
            <w:tcW w:w="1993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Thái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độ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cử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chỉ</w:t>
            </w:r>
            <w:proofErr w:type="spellEnd"/>
          </w:p>
        </w:tc>
        <w:tc>
          <w:tcPr>
            <w:tcW w:w="1168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tin,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chú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ý,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nhiên</w:t>
            </w:r>
            <w:proofErr w:type="spellEnd"/>
          </w:p>
        </w:tc>
        <w:tc>
          <w:tcPr>
            <w:tcW w:w="1383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Khá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tin,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đôi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lúc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thiếu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tập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trung</w:t>
            </w:r>
            <w:proofErr w:type="spellEnd"/>
          </w:p>
        </w:tc>
        <w:tc>
          <w:tcPr>
            <w:tcW w:w="1383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Thiếu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nhiên</w:t>
            </w:r>
            <w:proofErr w:type="spellEnd"/>
          </w:p>
        </w:tc>
        <w:tc>
          <w:tcPr>
            <w:tcW w:w="1383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Ngại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ngùng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thể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hiện</w:t>
            </w:r>
            <w:proofErr w:type="spellEnd"/>
          </w:p>
        </w:tc>
        <w:tc>
          <w:tcPr>
            <w:tcW w:w="1383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31716" w:rsidRPr="00941CD0" w:rsidTr="002604D6">
        <w:trPr>
          <w:trHeight w:val="2100"/>
        </w:trPr>
        <w:tc>
          <w:tcPr>
            <w:tcW w:w="988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93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Phản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hồi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gợi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mở</w:t>
            </w:r>
            <w:proofErr w:type="spellEnd"/>
          </w:p>
        </w:tc>
        <w:tc>
          <w:tcPr>
            <w:tcW w:w="1168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Phản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hồi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kịp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thời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khuyến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khích</w:t>
            </w:r>
            <w:proofErr w:type="spellEnd"/>
          </w:p>
        </w:tc>
        <w:tc>
          <w:tcPr>
            <w:tcW w:w="1383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phản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hồi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nhưng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chưa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thường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xuyên</w:t>
            </w:r>
            <w:proofErr w:type="spellEnd"/>
          </w:p>
        </w:tc>
        <w:tc>
          <w:tcPr>
            <w:tcW w:w="1383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Phản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hồi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còn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chung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1383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phản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hồi</w:t>
            </w:r>
            <w:proofErr w:type="spellEnd"/>
          </w:p>
        </w:tc>
        <w:tc>
          <w:tcPr>
            <w:tcW w:w="1383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31716" w:rsidRPr="00941CD0" w:rsidTr="002604D6">
        <w:trPr>
          <w:trHeight w:val="2115"/>
        </w:trPr>
        <w:tc>
          <w:tcPr>
            <w:tcW w:w="988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93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Tóm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tắt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nhận</w:t>
            </w:r>
            <w:proofErr w:type="spellEnd"/>
          </w:p>
        </w:tc>
        <w:tc>
          <w:tcPr>
            <w:tcW w:w="1168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lại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rõ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ràng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nội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dung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đã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nghe</w:t>
            </w:r>
            <w:proofErr w:type="spellEnd"/>
          </w:p>
        </w:tc>
        <w:tc>
          <w:tcPr>
            <w:tcW w:w="1383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lại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nhưng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chưa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đầy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đủ</w:t>
            </w:r>
            <w:proofErr w:type="spellEnd"/>
          </w:p>
        </w:tc>
        <w:tc>
          <w:tcPr>
            <w:tcW w:w="1383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Nêu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lại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thiếu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chính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xác</w:t>
            </w:r>
            <w:proofErr w:type="spellEnd"/>
          </w:p>
        </w:tc>
        <w:tc>
          <w:tcPr>
            <w:tcW w:w="1383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Không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tóm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tắt</w:t>
            </w:r>
            <w:proofErr w:type="spellEnd"/>
          </w:p>
        </w:tc>
        <w:tc>
          <w:tcPr>
            <w:tcW w:w="1383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54984" w:rsidRPr="00941CD0" w:rsidRDefault="002604D6" w:rsidP="00E3387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: …/12</w:t>
      </w:r>
    </w:p>
    <w:p w:rsidR="00A54984" w:rsidRPr="00941CD0" w:rsidRDefault="002604D6" w:rsidP="00E33870">
      <w:pPr>
        <w:pStyle w:val="Heading3"/>
        <w:spacing w:befor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Phiếu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đánh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giá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quá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trình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tham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gia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2288"/>
        <w:gridCol w:w="1567"/>
        <w:gridCol w:w="1567"/>
        <w:gridCol w:w="1567"/>
        <w:gridCol w:w="1567"/>
      </w:tblGrid>
      <w:tr w:rsidR="00D31716" w:rsidRPr="00941CD0" w:rsidTr="002604D6">
        <w:trPr>
          <w:trHeight w:val="1431"/>
        </w:trPr>
        <w:tc>
          <w:tcPr>
            <w:tcW w:w="846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STT</w:t>
            </w:r>
          </w:p>
        </w:tc>
        <w:tc>
          <w:tcPr>
            <w:tcW w:w="2288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1567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Điểm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đa</w:t>
            </w:r>
            <w:proofErr w:type="spellEnd"/>
          </w:p>
        </w:tc>
        <w:tc>
          <w:tcPr>
            <w:tcW w:w="1567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HS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tự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1567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Nhóm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1567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GV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đánh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giá</w:t>
            </w:r>
            <w:proofErr w:type="spellEnd"/>
          </w:p>
        </w:tc>
      </w:tr>
      <w:tr w:rsidR="00D31716" w:rsidRPr="00941CD0" w:rsidTr="002604D6">
        <w:trPr>
          <w:trHeight w:val="1445"/>
        </w:trPr>
        <w:tc>
          <w:tcPr>
            <w:tcW w:w="846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88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Tham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gia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đầy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đủ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buổi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thảo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luận</w:t>
            </w:r>
            <w:proofErr w:type="spellEnd"/>
          </w:p>
        </w:tc>
        <w:tc>
          <w:tcPr>
            <w:tcW w:w="1567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31716" w:rsidRPr="00941CD0" w:rsidTr="002604D6">
        <w:trPr>
          <w:trHeight w:val="1431"/>
        </w:trPr>
        <w:tc>
          <w:tcPr>
            <w:tcW w:w="846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88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Đóng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góp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ý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xây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dựng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kịch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bản</w:t>
            </w:r>
            <w:proofErr w:type="spellEnd"/>
          </w:p>
        </w:tc>
        <w:tc>
          <w:tcPr>
            <w:tcW w:w="1567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31716" w:rsidRPr="00941CD0" w:rsidTr="002604D6">
        <w:trPr>
          <w:trHeight w:val="1087"/>
        </w:trPr>
        <w:tc>
          <w:tcPr>
            <w:tcW w:w="846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288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Hoàn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thành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việc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đúng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thời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hạn</w:t>
            </w:r>
            <w:proofErr w:type="spellEnd"/>
          </w:p>
        </w:tc>
        <w:tc>
          <w:tcPr>
            <w:tcW w:w="1567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31716" w:rsidRPr="00941CD0" w:rsidTr="002604D6">
        <w:trPr>
          <w:trHeight w:val="1431"/>
        </w:trPr>
        <w:tc>
          <w:tcPr>
            <w:tcW w:w="846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288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Chất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lượng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việc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giao</w:t>
            </w:r>
            <w:proofErr w:type="spellEnd"/>
          </w:p>
        </w:tc>
        <w:tc>
          <w:tcPr>
            <w:tcW w:w="1567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31716" w:rsidRPr="00941CD0" w:rsidTr="002604D6">
        <w:trPr>
          <w:trHeight w:val="1803"/>
        </w:trPr>
        <w:tc>
          <w:tcPr>
            <w:tcW w:w="846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2288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Có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ý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tưởng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sáng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tạo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trong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tình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huống</w:t>
            </w:r>
            <w:proofErr w:type="spellEnd"/>
          </w:p>
        </w:tc>
        <w:tc>
          <w:tcPr>
            <w:tcW w:w="1567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D31716" w:rsidRPr="00941CD0" w:rsidTr="002604D6">
        <w:trPr>
          <w:trHeight w:val="1073"/>
        </w:trPr>
        <w:tc>
          <w:tcPr>
            <w:tcW w:w="846" w:type="dxa"/>
          </w:tcPr>
          <w:p w:rsidR="00A54984" w:rsidRPr="00941CD0" w:rsidRDefault="002604D6" w:rsidP="002604D6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288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phối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hợp</w:t>
            </w:r>
            <w:proofErr w:type="spellEnd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nhóm</w:t>
            </w:r>
            <w:proofErr w:type="spellEnd"/>
          </w:p>
        </w:tc>
        <w:tc>
          <w:tcPr>
            <w:tcW w:w="1567" w:type="dxa"/>
          </w:tcPr>
          <w:p w:rsidR="00A54984" w:rsidRPr="00941CD0" w:rsidRDefault="002604D6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1C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67" w:type="dxa"/>
          </w:tcPr>
          <w:p w:rsidR="00A54984" w:rsidRPr="00941CD0" w:rsidRDefault="00A54984" w:rsidP="00E33870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54984" w:rsidRDefault="002604D6" w:rsidP="00E33870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Tổng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  <w:r w:rsidRPr="00941CD0">
        <w:rPr>
          <w:rFonts w:ascii="Times New Roman" w:hAnsi="Times New Roman" w:cs="Times New Roman"/>
          <w:color w:val="000000" w:themeColor="text1"/>
          <w:sz w:val="28"/>
          <w:szCs w:val="28"/>
        </w:rPr>
        <w:t>: …/100</w:t>
      </w:r>
    </w:p>
    <w:p w:rsidR="002604D6" w:rsidRPr="002604D6" w:rsidRDefault="002604D6" w:rsidP="002604D6">
      <w:pPr>
        <w:pStyle w:val="ListParagraph"/>
        <w:numPr>
          <w:ilvl w:val="0"/>
          <w:numId w:val="10"/>
        </w:num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50%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điểm</w:t>
      </w:r>
      <w:proofErr w:type="spellEnd"/>
    </w:p>
    <w:sectPr w:rsidR="002604D6" w:rsidRPr="002604D6" w:rsidSect="00C83417">
      <w:pgSz w:w="12240" w:h="15840"/>
      <w:pgMar w:top="709" w:right="758" w:bottom="426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4BA02B2"/>
    <w:multiLevelType w:val="hybridMultilevel"/>
    <w:tmpl w:val="63CAC2A2"/>
    <w:lvl w:ilvl="0" w:tplc="E888497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15074B"/>
    <w:rsid w:val="002604D6"/>
    <w:rsid w:val="0029639D"/>
    <w:rsid w:val="00326F90"/>
    <w:rsid w:val="00454A53"/>
    <w:rsid w:val="00490403"/>
    <w:rsid w:val="006F6292"/>
    <w:rsid w:val="00941CD0"/>
    <w:rsid w:val="00A54984"/>
    <w:rsid w:val="00AA1D8D"/>
    <w:rsid w:val="00B47730"/>
    <w:rsid w:val="00C43845"/>
    <w:rsid w:val="00C83417"/>
    <w:rsid w:val="00CB0664"/>
    <w:rsid w:val="00D31716"/>
    <w:rsid w:val="00E33870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  <w15:docId w15:val="{E5FA5DB6-9E90-4772-B8CE-E4582E7E9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8A2737D-4E78-473C-A099-2143A9FD7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3493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PT360</cp:lastModifiedBy>
  <cp:revision>2</cp:revision>
  <dcterms:created xsi:type="dcterms:W3CDTF">2025-10-10T12:47:00Z</dcterms:created>
  <dcterms:modified xsi:type="dcterms:W3CDTF">2025-10-10T12:47:00Z</dcterms:modified>
  <cp:category/>
</cp:coreProperties>
</file>